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02CD7" w14:textId="77777777" w:rsidR="00DE49C7" w:rsidRDefault="00DE49C7" w:rsidP="001F648A"/>
    <w:p w14:paraId="6F86B5B2" w14:textId="77777777" w:rsidR="00DE49C7" w:rsidRDefault="00DE49C7" w:rsidP="001F648A"/>
    <w:tbl>
      <w:tblPr>
        <w:tblStyle w:val="Tblzatrcsos41jellszn"/>
        <w:tblW w:w="0" w:type="auto"/>
        <w:jc w:val="center"/>
        <w:tblLook w:val="04A0" w:firstRow="1" w:lastRow="0" w:firstColumn="1" w:lastColumn="0" w:noHBand="0" w:noVBand="1"/>
      </w:tblPr>
      <w:tblGrid>
        <w:gridCol w:w="4625"/>
        <w:gridCol w:w="4435"/>
      </w:tblGrid>
      <w:tr w:rsidR="00DE49C7" w:rsidRPr="00351C4A" w14:paraId="4EA5B987" w14:textId="77777777" w:rsidTr="00351C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17CDD65F" w14:textId="1C081C12" w:rsidR="00DE49C7" w:rsidRPr="00351C4A" w:rsidRDefault="00DE49C7" w:rsidP="00351C4A">
            <w:pPr>
              <w:spacing w:before="240" w:line="276" w:lineRule="auto"/>
              <w:jc w:val="center"/>
              <w:rPr>
                <w:lang w:val="hu-HU"/>
              </w:rPr>
            </w:pPr>
            <w:r w:rsidRPr="00351C4A">
              <w:rPr>
                <w:rFonts w:eastAsia="Times New Roman" w:cs="Arial"/>
                <w:sz w:val="28"/>
                <w:szCs w:val="28"/>
                <w:lang w:val="hu-HU" w:eastAsia="hu-HU"/>
              </w:rPr>
              <w:t>ROMA LÁNYOK ISKOLAELHAGYÁSÁNAK MEGELŐZÉSE</w:t>
            </w:r>
          </w:p>
        </w:tc>
      </w:tr>
      <w:tr w:rsidR="00DE49C7" w:rsidRPr="00DE49C7" w14:paraId="425CC4FD" w14:textId="77777777" w:rsidTr="00351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7CF79D5C" w14:textId="711DC23E" w:rsidR="00DE49C7" w:rsidRPr="00DE49C7" w:rsidRDefault="00DE49C7" w:rsidP="00351C4A">
            <w:pPr>
              <w:jc w:val="center"/>
              <w:rPr>
                <w:lang w:val="hu-HU"/>
              </w:rPr>
            </w:pPr>
            <w:proofErr w:type="spellStart"/>
            <w:r w:rsidRPr="00DE49C7">
              <w:rPr>
                <w:rFonts w:eastAsia="Times New Roman" w:cs="Arial"/>
                <w:sz w:val="24"/>
                <w:szCs w:val="24"/>
                <w:lang w:val="hu-HU" w:eastAsia="hu-HU"/>
              </w:rPr>
              <w:t>Előreheladási</w:t>
            </w:r>
            <w:proofErr w:type="spellEnd"/>
            <w:r w:rsidRPr="00DE49C7">
              <w:rPr>
                <w:rFonts w:eastAsia="Times New Roman" w:cs="Arial"/>
                <w:sz w:val="24"/>
                <w:szCs w:val="24"/>
                <w:lang w:val="hu-HU" w:eastAsia="hu-HU"/>
              </w:rPr>
              <w:t xml:space="preserve"> dokumentum / egyéni dosszi</w:t>
            </w:r>
            <w:r w:rsidRPr="00351C4A">
              <w:rPr>
                <w:rFonts w:eastAsia="Times New Roman" w:cs="Arial"/>
                <w:sz w:val="24"/>
                <w:szCs w:val="24"/>
                <w:lang w:val="hu-HU" w:eastAsia="hu-HU"/>
              </w:rPr>
              <w:t>é</w:t>
            </w:r>
          </w:p>
        </w:tc>
      </w:tr>
      <w:tr w:rsidR="00DE49C7" w:rsidRPr="00DE49C7" w14:paraId="1ECD87DD" w14:textId="77777777" w:rsidTr="00351C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4BB3D7A3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Projekt azonosítószáma: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4D646041" w14:textId="77777777" w:rsidR="00DE49C7" w:rsidRPr="00DE49C7" w:rsidRDefault="00DE49C7" w:rsidP="00DE49C7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2C67CD46" w14:textId="77777777" w:rsidTr="00351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4DE1F27D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Kedvezményezett neve: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70209101" w14:textId="77777777" w:rsidR="00DE49C7" w:rsidRPr="00DE49C7" w:rsidRDefault="00DE49C7" w:rsidP="00DE49C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573CBE4A" w14:textId="77777777" w:rsidTr="00351C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253ABE4A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Megvalósítási helyszín / település: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59A2D7C6" w14:textId="77777777" w:rsidR="00DE49C7" w:rsidRPr="00DE49C7" w:rsidRDefault="00DE49C7" w:rsidP="00DE49C7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39C8B757" w14:textId="77777777" w:rsidTr="00351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505D0448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Bevont roma lány neve: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1B7A3179" w14:textId="77777777" w:rsidR="00DE49C7" w:rsidRPr="00DE49C7" w:rsidRDefault="00DE49C7" w:rsidP="00DE49C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63A78857" w14:textId="77777777" w:rsidTr="00351C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642E49EA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Születési dátuma: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5ED67085" w14:textId="77777777" w:rsidR="00DE49C7" w:rsidRPr="00DE49C7" w:rsidRDefault="00DE49C7" w:rsidP="00DE49C7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4FAD802E" w14:textId="77777777" w:rsidTr="00351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2D264C45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Oktatási azonosító száma: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3148C4AA" w14:textId="77777777" w:rsidR="00DE49C7" w:rsidRPr="00DE49C7" w:rsidRDefault="00DE49C7" w:rsidP="00DE49C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1F186584" w14:textId="77777777" w:rsidTr="00351C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4E1B370E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Adóazonosító jele: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051C05D5" w14:textId="77777777" w:rsidR="00DE49C7" w:rsidRPr="00DE49C7" w:rsidRDefault="00DE49C7" w:rsidP="00DE49C7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376846E6" w14:textId="77777777" w:rsidTr="00351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05FB4815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Oktatási intézmény / évfolyam: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1408F9EA" w14:textId="77777777" w:rsidR="00DE49C7" w:rsidRPr="00DE49C7" w:rsidRDefault="00DE49C7" w:rsidP="00DE49C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57AF4F51" w14:textId="77777777" w:rsidTr="00351C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3674A492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Elérhetőség (mobil):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33DA45AA" w14:textId="77777777" w:rsidR="00DE49C7" w:rsidRPr="00DE49C7" w:rsidRDefault="00DE49C7" w:rsidP="00DE49C7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00A3C115" w14:textId="77777777" w:rsidTr="00351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7B82B7FB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Elérhetőség (e-mail):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60D9050D" w14:textId="77777777" w:rsidR="00DE49C7" w:rsidRPr="00DE49C7" w:rsidRDefault="00DE49C7" w:rsidP="00DE49C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65745B06" w14:textId="77777777" w:rsidTr="00351C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2532F1B0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Törvényes képviselők: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2E6EA31D" w14:textId="77777777" w:rsidR="00DE49C7" w:rsidRPr="00DE49C7" w:rsidRDefault="00DE49C7" w:rsidP="00DE49C7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6651BB94" w14:textId="77777777" w:rsidTr="00351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3BD4E250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Törvényes képviselők lakcíme: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70FAF339" w14:textId="77777777" w:rsidR="00DE49C7" w:rsidRPr="00DE49C7" w:rsidRDefault="00DE49C7" w:rsidP="00DE49C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48406A9E" w14:textId="77777777" w:rsidTr="00351C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68960FEE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Törvényes képviselők elérhetősége (mobil):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5FEDFE44" w14:textId="77777777" w:rsidR="00DE49C7" w:rsidRPr="00DE49C7" w:rsidRDefault="00DE49C7" w:rsidP="00DE49C7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DE49C7" w:rsidRPr="00DE49C7" w14:paraId="60A96CE0" w14:textId="77777777" w:rsidTr="00351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5" w:type="dxa"/>
            <w:shd w:val="clear" w:color="auto" w:fill="FFFFFF" w:themeFill="background1"/>
            <w:vAlign w:val="center"/>
          </w:tcPr>
          <w:p w14:paraId="6A470929" w14:textId="77777777" w:rsidR="00DE49C7" w:rsidRPr="00DE49C7" w:rsidRDefault="00DE49C7" w:rsidP="00DE49C7">
            <w:pPr>
              <w:spacing w:after="200" w:line="276" w:lineRule="auto"/>
              <w:rPr>
                <w:lang w:val="hu-HU"/>
              </w:rPr>
            </w:pPr>
            <w:r w:rsidRPr="00DE49C7">
              <w:rPr>
                <w:lang w:val="hu-HU"/>
              </w:rPr>
              <w:t>Törvényes képviselők elérhetősége (e-mail):</w:t>
            </w:r>
          </w:p>
        </w:tc>
        <w:tc>
          <w:tcPr>
            <w:tcW w:w="4435" w:type="dxa"/>
            <w:shd w:val="clear" w:color="auto" w:fill="FFFFFF" w:themeFill="background1"/>
            <w:vAlign w:val="center"/>
          </w:tcPr>
          <w:p w14:paraId="42375AF6" w14:textId="77777777" w:rsidR="00DE49C7" w:rsidRPr="00DE49C7" w:rsidRDefault="00DE49C7" w:rsidP="00DE49C7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hu-HU"/>
              </w:rPr>
            </w:pPr>
          </w:p>
        </w:tc>
      </w:tr>
    </w:tbl>
    <w:p w14:paraId="427F91EE" w14:textId="77777777" w:rsidR="00DE49C7" w:rsidRDefault="00DE49C7" w:rsidP="001F648A"/>
    <w:p w14:paraId="62BD91CE" w14:textId="77777777" w:rsidR="00C933B3" w:rsidRPr="001F648A" w:rsidRDefault="00C933B3" w:rsidP="001F648A"/>
    <w:sectPr w:rsidR="00C933B3" w:rsidRPr="001F648A" w:rsidSect="00D13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1134" w:bottom="1134" w:left="1134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35597" w14:textId="77777777" w:rsidR="00393BAA" w:rsidRDefault="00393BAA">
      <w:pPr>
        <w:spacing w:after="0" w:line="240" w:lineRule="auto"/>
      </w:pPr>
      <w:r>
        <w:separator/>
      </w:r>
    </w:p>
  </w:endnote>
  <w:endnote w:type="continuationSeparator" w:id="0">
    <w:p w14:paraId="01B0F1DE" w14:textId="77777777" w:rsidR="00393BAA" w:rsidRDefault="00393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6CEDF" w14:textId="77777777" w:rsidR="00344849" w:rsidRDefault="00344849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4EADC" w14:textId="77777777" w:rsidR="00F83210" w:rsidRPr="00C14AD6" w:rsidRDefault="00F83210" w:rsidP="00F83210">
    <w:pPr>
      <w:pStyle w:val="llb"/>
    </w:pPr>
    <w:r w:rsidRPr="00C14AD6">
      <w:rPr>
        <w:rFonts w:ascii="Times New Roman" w:hAnsi="Times New Roman" w:cs="Times New Roman"/>
      </w:rPr>
      <w:ptab w:relativeTo="margin" w:alignment="center" w:leader="none"/>
    </w:r>
    <w:r w:rsidRPr="00C14AD6">
      <w:rPr>
        <w:rFonts w:ascii="Times New Roman" w:hAnsi="Times New Roman" w:cs="Times New Roman"/>
      </w:rPr>
      <w:ptab w:relativeTo="margin" w:alignment="right" w:leader="none"/>
    </w:r>
    <w:proofErr w:type="spellStart"/>
    <w:r w:rsidRPr="4962AACA">
      <w:rPr>
        <w:rFonts w:ascii="Times New Roman" w:hAnsi="Times New Roman" w:cs="Times New Roman"/>
      </w:rPr>
      <w:t>Projektazonosító</w:t>
    </w:r>
    <w:proofErr w:type="spellEnd"/>
    <w:r w:rsidRPr="4962AACA">
      <w:rPr>
        <w:rFonts w:ascii="Times New Roman" w:hAnsi="Times New Roman" w:cs="Times New Roman"/>
      </w:rPr>
      <w:t xml:space="preserve"> </w:t>
    </w:r>
    <w:proofErr w:type="spellStart"/>
    <w:r w:rsidRPr="4962AACA">
      <w:rPr>
        <w:rFonts w:ascii="Times New Roman" w:hAnsi="Times New Roman" w:cs="Times New Roman"/>
      </w:rPr>
      <w:t>száma</w:t>
    </w:r>
    <w:proofErr w:type="spellEnd"/>
  </w:p>
  <w:p w14:paraId="2AC2E2AC" w14:textId="77777777" w:rsidR="00F83210" w:rsidRPr="00C14AD6" w:rsidRDefault="00F83210" w:rsidP="00F83210">
    <w:pPr>
      <w:pStyle w:val="llb"/>
      <w:rPr>
        <w:rFonts w:ascii="Times New Roman" w:hAnsi="Times New Roman" w:cs="Times New Roman"/>
      </w:rPr>
    </w:pPr>
    <w:proofErr w:type="spellStart"/>
    <w:r w:rsidRPr="4962AACA">
      <w:rPr>
        <w:rFonts w:ascii="Times New Roman" w:hAnsi="Times New Roman" w:cs="Times New Roman"/>
      </w:rPr>
      <w:t>Logó</w:t>
    </w:r>
    <w:proofErr w:type="spellEnd"/>
    <w:r w:rsidRPr="4962AACA">
      <w:rPr>
        <w:rFonts w:ascii="Times New Roman" w:hAnsi="Times New Roman" w:cs="Times New Roman"/>
      </w:rPr>
      <w:t xml:space="preserve"> </w:t>
    </w:r>
    <w:proofErr w:type="spellStart"/>
    <w:r w:rsidRPr="4962AACA">
      <w:rPr>
        <w:rFonts w:ascii="Times New Roman" w:hAnsi="Times New Roman" w:cs="Times New Roman"/>
      </w:rPr>
      <w:t>helye</w:t>
    </w:r>
    <w:proofErr w:type="spellEnd"/>
  </w:p>
  <w:p w14:paraId="117EB7C7" w14:textId="77777777" w:rsidR="00F83210" w:rsidRPr="00D8119E" w:rsidRDefault="00F83210" w:rsidP="00F83210">
    <w:pPr>
      <w:pStyle w:val="llb"/>
      <w:rPr>
        <w:rFonts w:ascii="Times New Roman" w:hAnsi="Times New Roman" w:cs="Times New Roman"/>
      </w:rPr>
    </w:pPr>
    <w:proofErr w:type="spellStart"/>
    <w:r w:rsidRPr="00C14AD6">
      <w:rPr>
        <w:rFonts w:ascii="Times New Roman" w:hAnsi="Times New Roman" w:cs="Times New Roman"/>
      </w:rPr>
      <w:t>elérhetősége</w:t>
    </w:r>
    <w:proofErr w:type="spellEnd"/>
  </w:p>
  <w:p w14:paraId="7AF5A305" w14:textId="2B251DBD" w:rsidR="7D1B1C79" w:rsidRDefault="7D1B1C79" w:rsidP="7D1B1C79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EFD5" w14:textId="77777777" w:rsidR="00344849" w:rsidRDefault="0034484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3D652" w14:textId="77777777" w:rsidR="00393BAA" w:rsidRDefault="00393BAA">
      <w:pPr>
        <w:spacing w:after="0" w:line="240" w:lineRule="auto"/>
      </w:pPr>
      <w:r>
        <w:separator/>
      </w:r>
    </w:p>
  </w:footnote>
  <w:footnote w:type="continuationSeparator" w:id="0">
    <w:p w14:paraId="02933D22" w14:textId="77777777" w:rsidR="00393BAA" w:rsidRDefault="00393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1657F" w14:textId="77777777" w:rsidR="00344849" w:rsidRDefault="0034484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E14D" w14:textId="3A6CEBE9" w:rsidR="7D1B1C79" w:rsidRDefault="001F648A" w:rsidP="00D13202">
    <w:pPr>
      <w:ind w:left="-1134"/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A30C07" wp14:editId="65ADAACB">
              <wp:simplePos x="0" y="0"/>
              <wp:positionH relativeFrom="column">
                <wp:posOffset>3699510</wp:posOffset>
              </wp:positionH>
              <wp:positionV relativeFrom="paragraph">
                <wp:posOffset>66674</wp:posOffset>
              </wp:positionV>
              <wp:extent cx="2600325" cy="1114425"/>
              <wp:effectExtent l="0" t="0" r="28575" b="28575"/>
              <wp:wrapNone/>
              <wp:docPr id="2" name="Szövegdoboz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00325" cy="11144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4658991" w14:textId="77777777" w:rsidR="001F648A" w:rsidRPr="001F648A" w:rsidRDefault="001F648A" w:rsidP="001F648A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18EA4254" w14:textId="397E28FD" w:rsidR="001F648A" w:rsidRPr="001F648A" w:rsidRDefault="001F648A" w:rsidP="001F648A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A30C07" id="_x0000_t202" coordsize="21600,21600" o:spt="202" path="m,l,21600r21600,l21600,xe">
              <v:stroke joinstyle="miter"/>
              <v:path gradientshapeok="t" o:connecttype="rect"/>
            </v:shapetype>
            <v:shape id="Szövegdoboz 2" o:spid="_x0000_s1026" type="#_x0000_t202" style="position:absolute;left:0;text-align:left;margin-left:291.3pt;margin-top:5.25pt;width:204.75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" fillcolor="white [3212]" strokecolor="white [3212]" strokeweight=".5pt">
              <v:textbox>
                <w:txbxContent>
                  <w:p w14:paraId="24658991" w14:textId="77777777" w:rsidR="001F648A" w:rsidRPr="001F648A" w:rsidRDefault="001F648A" w:rsidP="001F648A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</w:p>
                  <w:p w14:paraId="18EA4254" w14:textId="397E28FD" w:rsidR="001F648A" w:rsidRPr="001F648A" w:rsidRDefault="001F648A" w:rsidP="001F648A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7D1B1C79">
      <w:t xml:space="preserve"> </w:t>
    </w:r>
    <w:r>
      <w:rPr>
        <w:noProof/>
        <w:lang w:val="hu-HU" w:eastAsia="hu-HU"/>
      </w:rPr>
      <w:drawing>
        <wp:inline distT="0" distB="0" distL="0" distR="0" wp14:anchorId="48E564A6" wp14:editId="13841588">
          <wp:extent cx="3932555" cy="1122045"/>
          <wp:effectExtent l="0" t="0" r="0" b="1905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1122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2E866A" w14:textId="06C0B826" w:rsidR="7D1B1C79" w:rsidRDefault="7D1B1C79" w:rsidP="7D1B1C79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53029" w14:textId="77777777" w:rsidR="00344849" w:rsidRDefault="0034484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00022090">
    <w:abstractNumId w:val="8"/>
  </w:num>
  <w:num w:numId="2" w16cid:durableId="1358775674">
    <w:abstractNumId w:val="6"/>
  </w:num>
  <w:num w:numId="3" w16cid:durableId="1040546350">
    <w:abstractNumId w:val="5"/>
  </w:num>
  <w:num w:numId="4" w16cid:durableId="2065792139">
    <w:abstractNumId w:val="4"/>
  </w:num>
  <w:num w:numId="5" w16cid:durableId="1707102542">
    <w:abstractNumId w:val="7"/>
  </w:num>
  <w:num w:numId="6" w16cid:durableId="611059955">
    <w:abstractNumId w:val="3"/>
  </w:num>
  <w:num w:numId="7" w16cid:durableId="935987264">
    <w:abstractNumId w:val="2"/>
  </w:num>
  <w:num w:numId="8" w16cid:durableId="1045762727">
    <w:abstractNumId w:val="1"/>
  </w:num>
  <w:num w:numId="9" w16cid:durableId="974600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13252"/>
    <w:rsid w:val="00034616"/>
    <w:rsid w:val="0006063C"/>
    <w:rsid w:val="00107D3B"/>
    <w:rsid w:val="0015074B"/>
    <w:rsid w:val="001F648A"/>
    <w:rsid w:val="0029639D"/>
    <w:rsid w:val="002B3700"/>
    <w:rsid w:val="00326F90"/>
    <w:rsid w:val="00344849"/>
    <w:rsid w:val="00351C4A"/>
    <w:rsid w:val="00373C3F"/>
    <w:rsid w:val="00393BAA"/>
    <w:rsid w:val="003B3775"/>
    <w:rsid w:val="0051657F"/>
    <w:rsid w:val="00596526"/>
    <w:rsid w:val="00747955"/>
    <w:rsid w:val="00804380"/>
    <w:rsid w:val="009229D1"/>
    <w:rsid w:val="00AA1D8D"/>
    <w:rsid w:val="00AC6836"/>
    <w:rsid w:val="00AE1117"/>
    <w:rsid w:val="00B47730"/>
    <w:rsid w:val="00C02C80"/>
    <w:rsid w:val="00C901FB"/>
    <w:rsid w:val="00C933B3"/>
    <w:rsid w:val="00CB0664"/>
    <w:rsid w:val="00CC73CA"/>
    <w:rsid w:val="00D13202"/>
    <w:rsid w:val="00D80F0D"/>
    <w:rsid w:val="00D933CF"/>
    <w:rsid w:val="00DE49C7"/>
    <w:rsid w:val="00DF3672"/>
    <w:rsid w:val="00E10A78"/>
    <w:rsid w:val="00EF3DF4"/>
    <w:rsid w:val="00F83210"/>
    <w:rsid w:val="00FC693F"/>
    <w:rsid w:val="0AEB75B3"/>
    <w:rsid w:val="0B4E0D7A"/>
    <w:rsid w:val="1E0C5421"/>
    <w:rsid w:val="6DFC252A"/>
    <w:rsid w:val="7D1B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062061"/>
  <w14:defaultImageDpi w14:val="300"/>
  <w15:docId w15:val="{4C4D88DC-0AB9-4498-8731-C3108EB2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  <w:rPr>
      <w:rFonts w:ascii="Arial" w:hAnsi="Arial"/>
      <w:sz w:val="20"/>
    </w:rPr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Tblzatrcsos5stt1jellszn">
    <w:name w:val="Grid Table 5 Dark Accent 1"/>
    <w:basedOn w:val="Normltblzat"/>
    <w:uiPriority w:val="50"/>
    <w:rsid w:val="00DE49C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blzatrcsos41jellszn">
    <w:name w:val="Grid Table 4 Accent 1"/>
    <w:basedOn w:val="Normltblzat"/>
    <w:uiPriority w:val="49"/>
    <w:rsid w:val="00351C4A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092ea4-d30e-440c-8fc9-dd1a5432e972">
      <Terms xmlns="http://schemas.microsoft.com/office/infopath/2007/PartnerControls"/>
    </lcf76f155ced4ddcb4097134ff3c332f>
    <TaxCatchAll xmlns="e4321867-6b13-44f7-82f9-3edae8f326f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5882AF5272360438C9DEEA09145FEB7" ma:contentTypeVersion="12" ma:contentTypeDescription="Új dokumentum létrehozása." ma:contentTypeScope="" ma:versionID="6dce17ff60c8aed36e796c51431ef60a">
  <xsd:schema xmlns:xsd="http://www.w3.org/2001/XMLSchema" xmlns:xs="http://www.w3.org/2001/XMLSchema" xmlns:p="http://schemas.microsoft.com/office/2006/metadata/properties" xmlns:ns2="e0092ea4-d30e-440c-8fc9-dd1a5432e972" xmlns:ns3="e4321867-6b13-44f7-82f9-3edae8f326f9" targetNamespace="http://schemas.microsoft.com/office/2006/metadata/properties" ma:root="true" ma:fieldsID="de20da460a09fe9df94c468c30de5f1f" ns2:_="" ns3:_="">
    <xsd:import namespace="e0092ea4-d30e-440c-8fc9-dd1a5432e972"/>
    <xsd:import namespace="e4321867-6b13-44f7-82f9-3edae8f326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92ea4-d30e-440c-8fc9-dd1a5432e9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bb207afa-96c4-4e93-8795-6e4a4d23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21867-6b13-44f7-82f9-3edae8f326f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b65416-2541-415f-92ee-b121b01f9e67}" ma:internalName="TaxCatchAll" ma:showField="CatchAllData" ma:web="e4321867-6b13-44f7-82f9-3edae8f326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1A5FF4-ABB4-4364-935E-24145730091C}">
  <ds:schemaRefs>
    <ds:schemaRef ds:uri="http://schemas.microsoft.com/office/2006/metadata/properties"/>
    <ds:schemaRef ds:uri="http://schemas.microsoft.com/office/infopath/2007/PartnerControls"/>
    <ds:schemaRef ds:uri="e0092ea4-d30e-440c-8fc9-dd1a5432e972"/>
    <ds:schemaRef ds:uri="e4321867-6b13-44f7-82f9-3edae8f326f9"/>
  </ds:schemaRefs>
</ds:datastoreItem>
</file>

<file path=customXml/itemProps2.xml><?xml version="1.0" encoding="utf-8"?>
<ds:datastoreItem xmlns:ds="http://schemas.openxmlformats.org/officeDocument/2006/customXml" ds:itemID="{93CDD987-0D20-4879-AD4B-CE31CCAB6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92ea4-d30e-440c-8fc9-dd1a5432e972"/>
    <ds:schemaRef ds:uri="e4321867-6b13-44f7-82f9-3edae8f326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1A35F-6EA5-484D-9687-29ACCBE800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8634D5-99AA-4E69-AAA5-AB4A49D8B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generated by python-docx</dc:description>
  <cp:revision>13</cp:revision>
  <dcterms:created xsi:type="dcterms:W3CDTF">2026-08-27T05:24:00Z</dcterms:created>
  <dcterms:modified xsi:type="dcterms:W3CDTF">2026-09-02T19:03:00Z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0x01010005882AF5272360438C9DEEA09145FEB7</vt:lpwstr>
  </property>
  <property fmtid="{D5CDD505-2E9C-101B-9397-08002B2CF9AE}" pid="3" name="MediaServiceImageTags">
    <vt:lpwstr/>
  </property>
</Properties>
</file>